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001 CLIP SHOW Одна вікова категорія Solo ГРОШОВА ВИНАГОРОДА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Антон Посмєтний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Тетяна Тизенберг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Марія Chirva (Київ)</w:t>
      </w:r>
    </w:p>
    <w:p>
      <w:pPr>
        <w:spacing w:before="0" w:after="0"/>
      </w:pPr>
      <w:r>
        <w:t>F - KATiA (Чернігів)</w:t>
      </w:r>
    </w:p>
    <w:p>
      <w:pPr>
        <w:spacing w:before="0" w:after="0"/>
      </w:pPr>
      <w:r>
        <w:t>G - Ольга Дробиш (Київ) \ Olha LeRoy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#859 Софія Прокопенко - 1 місце</w:t>
      </w:r>
    </w:p>
    <w:p>
      <w:pPr>
        <w:pStyle w:val="ListNumber"/>
        <w:spacing w:before="0" w:after="0"/>
      </w:pPr>
      <w:r>
        <w:t>#860 Валерія Хамула - 2 місце</w:t>
      </w:r>
    </w:p>
    <w:p>
      <w:pPr>
        <w:pStyle w:val="ListNumber"/>
        <w:spacing w:before="0" w:after="0"/>
      </w:pPr>
      <w:r>
        <w:t>#858 Катерина Карнаух - 3 місце</w:t>
      </w:r>
    </w:p>
    <w:p>
      <w:pPr>
        <w:pStyle w:val="ListNumber"/>
        <w:spacing w:before="0" w:after="0"/>
      </w:pPr>
      <w:r>
        <w:t>#857 Надія Горська - 4 місце</w:t>
      </w:r>
    </w:p>
    <w:p>
      <w:pPr>
        <w:pStyle w:val="ListNumber"/>
        <w:spacing w:before="0" w:after="0"/>
      </w:pPr>
      <w:r>
        <w:t>#854 Алина Дешко - 5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859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860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858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857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854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